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Prática: Documentos Jurídicos Básicos</w:t>
      </w:r>
    </w:p>
    <w:p>
      <w:pPr>
        <w:pStyle w:val="Subtitle"/>
      </w:pPr>
      <w:r>
        <w:t>Módulo: Pack Jurídico | Aula: T3_A01</w:t>
      </w:r>
    </w:p>
    <w:p>
      <w:pPr>
        <w:pStyle w:val="Heading2"/>
      </w:pPr>
      <w:r>
        <w:t>Objetivo</w:t>
      </w:r>
    </w:p>
    <w:p>
      <w:r>
        <w:t>Nesta prática, você vai aplicar os conceitos de Documentos Jurídicos Básicos apresentados na aula. Siga os passos abaixo e salve o resultado.</w:t>
      </w:r>
    </w:p>
    <w:p>
      <w:pPr>
        <w:pStyle w:val="Heading2"/>
      </w:pPr>
      <w:r>
        <w:t>Instruções</w:t>
      </w:r>
    </w:p>
    <w:p>
      <w:pPr>
        <w:pStyle w:val="ListNumber"/>
      </w:pPr>
      <w:r>
        <w:t>Documentos jurídicos exigem precisão absoluta.</w:t>
      </w:r>
    </w:p>
    <w:p>
      <w:pPr>
        <w:pStyle w:val="ListNumber"/>
      </w:pPr>
      <w:r>
        <w:t>Uma virgula no lugar errado pode mudar o significado de uma cláusula.</w:t>
      </w:r>
    </w:p>
    <w:p>
      <w:pPr>
        <w:pStyle w:val="ListNumber"/>
      </w:pPr>
      <w:r>
        <w:t>Vamos configurar o Word para documentos jurídicos.</w:t>
      </w:r>
    </w:p>
    <w:p>
      <w:pPr>
        <w:pStyle w:val="ListNumber"/>
      </w:pPr>
      <w:r>
        <w:t>Primeiro, ative a verificação ortográfica e gramatical rigorosa.</w:t>
      </w:r>
    </w:p>
    <w:p>
      <w:pPr>
        <w:pStyle w:val="ListNumber"/>
      </w:pPr>
      <w:r>
        <w:t>Depois, configure numeração multinível no formato jurídico.</w:t>
      </w:r>
    </w:p>
    <w:p>
      <w:pPr>
        <w:pStyle w:val="Heading2"/>
      </w:pPr>
      <w:r>
        <w:t>Cenário de Prática</w:t>
      </w:r>
    </w:p>
    <w:p>
      <w:r>
        <w:t>Com base nos conceitos abordados, realize as seguintes tarefas:</w:t>
      </w:r>
    </w:p>
    <w:p>
      <w:pPr>
        <w:pStyle w:val="ListBullet"/>
      </w:pPr>
      <w:r>
        <w:t>Documentos jurídicos exigem precisão absoluta.</w:t>
      </w:r>
    </w:p>
    <w:p>
      <w:pPr>
        <w:pStyle w:val="ListBullet"/>
      </w:pPr>
      <w:r>
        <w:t>Uma virgula no lugar errado pode mudar o significado de uma cláusula.</w:t>
      </w:r>
    </w:p>
    <w:p>
      <w:pPr>
        <w:pStyle w:val="ListBullet"/>
      </w:pPr>
      <w:r>
        <w:t>Vamos configurar o Word para documentos jurídicos.</w:t>
      </w:r>
    </w:p>
    <w:p>
      <w:pPr>
        <w:pStyle w:val="Heading2"/>
      </w:pPr>
      <w:r>
        <w:t>Observações</w:t>
      </w:r>
    </w:p>
    <w:p>
      <w:r>
        <w:t>Utilize este espaço para anotar dúvidas e observações durante a prática: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/>
    <w:p>
      <w:pPr>
        <w:jc w:val="center"/>
      </w:pPr>
      <w:r>
        <w:rPr>
          <w:sz w:val="16"/>
        </w:rPr>
        <w:t>IAEM Premium | Word Premium v2.0 | Gerado em 07/02/2026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